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Studio 2 </w:t>
            </w:r>
          </w:p>
          <w:p>
            <w:pPr>
              <w:spacing w:before="0" w:after="0" w:line="240" w:lineRule="auto"/>
            </w:pPr>
            <w:r>
              <w:t>2.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spezielle Estriche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9798690" name="7cfb4390-bb89-11ef-bac1-41105e4d7d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7336354" name="7cfb4390-bb89-11ef-bac1-41105e4d7d2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Holzzement-, Holzfaserzement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Archiv </w:t>
            </w:r>
          </w:p>
          <w:p>
            <w:pPr>
              <w:spacing w:before="0" w:after="0" w:line="240" w:lineRule="auto"/>
            </w:pPr>
            <w:r>
              <w:t>2.OG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79027218" name="62ca0d90-bb88-11ef-915c-bfcdae69679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7634105" name="62ca0d90-bb88-11ef-915c-bfcdae69679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Fa, Silo Tödistrasse 68, 8810 Horgen  </w:t>
          </w:r>
        </w:p>
        <w:p>
          <w:pPr>
            <w:spacing w:before="0" w:after="0"/>
          </w:pPr>
          <w:r>
            <w:t>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